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6068698" name="019f5a3a-6587-7414-abb9-2ecdca2098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548807" name="019f5a3a-6587-7414-abb9-2ecdca20986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888100" name="019f5a3a-7ef5-77b3-a1fa-da058749a8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177629" name="019f5a3a-7ef5-77b3-a1fa-da058749a82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6430985" name="019f5a3d-366d-768b-97a5-f76a29117f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361851" name="019f5a3d-366d-768b-97a5-f76a29117f0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4774297" name="019f5a3e-3ceb-78b1-bda1-bda6f14087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5987105" name="019f5a3e-3ceb-78b1-bda1-bda6f14087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9178500" name="019f5a5e-bb4a-7bb5-b3f9-6aaab3092f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7378585" name="019f5a5e-bb4a-7bb5-b3f9-6aaab3092f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1723888" name="019f5a5e-cc09-71ec-ae53-53294cb4e5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778500" name="019f5a5e-cc09-71ec-ae53-53294cb4e5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7167395" name="019f5a80-2c6c-724a-ab21-119e5f30a7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62450" name="019f5a80-2c6c-724a-ab21-119e5f30a7f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592158" name="019f5a80-b6cf-7443-9317-6d44396edd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374458" name="019f5a80-b6cf-7443-9317-6d44396edde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Industriestrasse 38, 9463 Oberriet</w:t>
          </w:r>
        </w:p>
        <w:p>
          <w:pPr>
            <w:spacing w:before="0" w:after="0"/>
          </w:pPr>
          <w:r>
            <w:t>1066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